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BCA" w:rsidRDefault="004F1F6C">
      <w:pPr>
        <w:pStyle w:val="aa"/>
        <w:jc w:val="center"/>
        <w:rPr>
          <w:lang w:eastAsia="zh-CN"/>
        </w:rPr>
      </w:pPr>
      <w:r>
        <w:rPr>
          <w:lang w:eastAsia="zh-CN"/>
        </w:rPr>
        <w:t>奇多作业纸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奇多作业纸</w:t>
      </w:r>
      <w:r>
        <w:rPr>
          <w:lang w:eastAsia="zh-CN"/>
        </w:rPr>
        <w:t xml:space="preserve"> - 6000+</w:t>
      </w:r>
      <w:r>
        <w:rPr>
          <w:lang w:eastAsia="zh-CN"/>
        </w:rPr>
        <w:t>海量作业</w:t>
      </w:r>
      <w:proofErr w:type="gramStart"/>
      <w:r>
        <w:rPr>
          <w:lang w:eastAsia="zh-CN"/>
        </w:rPr>
        <w:t>纸资源</w:t>
      </w:r>
      <w:proofErr w:type="gramEnd"/>
      <w:r>
        <w:rPr>
          <w:lang w:eastAsia="zh-CN"/>
        </w:rPr>
        <w:t xml:space="preserve"> + </w:t>
      </w:r>
      <w:r>
        <w:rPr>
          <w:lang w:eastAsia="zh-CN"/>
        </w:rPr>
        <w:t>无限定制生成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奇多作业纸，一个专注于儿童作业纸分享的优质平台。我们提供从学前到小学阶段的精选</w:t>
      </w:r>
      <w:bookmarkStart w:id="0" w:name="_GoBack"/>
      <w:bookmarkEnd w:id="0"/>
      <w:r>
        <w:rPr>
          <w:lang w:eastAsia="zh-CN"/>
        </w:rPr>
        <w:t>作业纸，内容涵盖英语、数学、语文、绘画、</w:t>
      </w:r>
      <w:proofErr w:type="gramStart"/>
      <w:r>
        <w:rPr>
          <w:lang w:eastAsia="zh-CN"/>
        </w:rPr>
        <w:t>通识及教学</w:t>
      </w:r>
      <w:proofErr w:type="gramEnd"/>
      <w:r>
        <w:rPr>
          <w:lang w:eastAsia="zh-CN"/>
        </w:rPr>
        <w:t>等多个领域。所有作业纸均经过精心筛选，可直接下载打印，旨在帮助孩子在高质量的陪伴中高效成长。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核心优势：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📚</w:t>
      </w:r>
      <w:r>
        <w:rPr>
          <w:lang w:eastAsia="zh-CN"/>
        </w:rPr>
        <w:t xml:space="preserve"> </w:t>
      </w:r>
      <w:r>
        <w:rPr>
          <w:lang w:eastAsia="zh-CN"/>
        </w:rPr>
        <w:t>全科目覆盖：英语、数学、语文、绘画、通识等全方位学习资源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🚀</w:t>
      </w:r>
      <w:r>
        <w:rPr>
          <w:lang w:eastAsia="zh-CN"/>
        </w:rPr>
        <w:t xml:space="preserve"> </w:t>
      </w:r>
      <w:r>
        <w:rPr>
          <w:lang w:eastAsia="zh-CN"/>
        </w:rPr>
        <w:t>专属生成器：哪里不会就练哪里！无限生成精准匹配孩子需求的作业纸。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🆓</w:t>
      </w:r>
      <w:r>
        <w:rPr>
          <w:lang w:eastAsia="zh-CN"/>
        </w:rPr>
        <w:t xml:space="preserve"> </w:t>
      </w:r>
      <w:r>
        <w:rPr>
          <w:lang w:eastAsia="zh-CN"/>
        </w:rPr>
        <w:t>每日免费：所有学习资料均可每日限额免费下载和打印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👶</w:t>
      </w:r>
      <w:r>
        <w:rPr>
          <w:lang w:eastAsia="zh-CN"/>
        </w:rPr>
        <w:t xml:space="preserve"> </w:t>
      </w:r>
      <w:r>
        <w:rPr>
          <w:lang w:eastAsia="zh-CN"/>
        </w:rPr>
        <w:t>年龄适宜：针对不同年龄段儿童设计的学习内容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🎨</w:t>
      </w:r>
      <w:r>
        <w:rPr>
          <w:lang w:eastAsia="zh-CN"/>
        </w:rPr>
        <w:t xml:space="preserve"> </w:t>
      </w:r>
      <w:r>
        <w:rPr>
          <w:lang w:eastAsia="zh-CN"/>
        </w:rPr>
        <w:t>趣味学习：通过游戏化方式激发孩子学习兴趣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📖</w:t>
      </w:r>
      <w:r>
        <w:rPr>
          <w:lang w:eastAsia="zh-CN"/>
        </w:rPr>
        <w:t xml:space="preserve"> </w:t>
      </w:r>
      <w:r>
        <w:rPr>
          <w:lang w:eastAsia="zh-CN"/>
        </w:rPr>
        <w:t>丰富多样：字帖、练习册、闪卡、游戏等多种形式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🏠</w:t>
      </w:r>
      <w:r>
        <w:rPr>
          <w:lang w:eastAsia="zh-CN"/>
        </w:rPr>
        <w:t xml:space="preserve"> </w:t>
      </w:r>
      <w:r>
        <w:rPr>
          <w:lang w:eastAsia="zh-CN"/>
        </w:rPr>
        <w:t>家庭友好：适合家庭辅导和自主学习使用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无论您是家长还是老师，都能在奇多作业纸找到适合孩子的学习资源，让学习变得更加轻松有趣！</w:t>
      </w:r>
    </w:p>
    <w:p w:rsidR="00BA6BCA" w:rsidRDefault="00BA6BCA">
      <w:pPr>
        <w:rPr>
          <w:lang w:eastAsia="zh-CN"/>
        </w:rPr>
      </w:pP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数学思维训练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lastRenderedPageBreak/>
        <w:t>宝贝数数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</w:t>
      </w:r>
      <w:r>
        <w:rPr>
          <w:lang w:eastAsia="zh-CN"/>
        </w:rPr>
        <w:t xml:space="preserve">1, 2, 3, 4… </w:t>
      </w:r>
      <w:r>
        <w:rPr>
          <w:lang w:eastAsia="zh-CN"/>
        </w:rPr>
        <w:t>数数真有趣！免费动物水果数数题，轻松培养宝宝数感。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关键词：幼儿数数练习、动物数数题、水果数数练习、数数与点数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加法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</w:t>
      </w:r>
      <w:r>
        <w:rPr>
          <w:lang w:eastAsia="zh-CN"/>
        </w:rPr>
        <w:t>述：破解加法密码！</w:t>
      </w:r>
      <w:proofErr w:type="gramStart"/>
      <w:r>
        <w:rPr>
          <w:lang w:eastAsia="zh-CN"/>
        </w:rPr>
        <w:t>凑十法</w:t>
      </w:r>
      <w:proofErr w:type="gramEnd"/>
      <w:r>
        <w:rPr>
          <w:lang w:eastAsia="zh-CN"/>
        </w:rPr>
        <w:t>、竖式计算，免费练习题让孩子算得又快又准。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</w:t>
      </w:r>
      <w:proofErr w:type="gramStart"/>
      <w:r>
        <w:rPr>
          <w:lang w:eastAsia="zh-CN"/>
        </w:rPr>
        <w:t>凑十法</w:t>
      </w:r>
      <w:proofErr w:type="gramEnd"/>
      <w:r>
        <w:rPr>
          <w:lang w:eastAsia="zh-CN"/>
        </w:rPr>
        <w:t>详细讲义、</w:t>
      </w:r>
      <w:r>
        <w:rPr>
          <w:lang w:eastAsia="zh-CN"/>
        </w:rPr>
        <w:t>10</w:t>
      </w:r>
      <w:r>
        <w:rPr>
          <w:lang w:eastAsia="zh-CN"/>
        </w:rPr>
        <w:t>以内加法练习、</w:t>
      </w:r>
      <w:r>
        <w:rPr>
          <w:lang w:eastAsia="zh-CN"/>
        </w:rPr>
        <w:t>20</w:t>
      </w:r>
      <w:r>
        <w:rPr>
          <w:lang w:eastAsia="zh-CN"/>
        </w:rPr>
        <w:t>以内进位加法、加法竖式计算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乘法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描述：倒背如流乘法口诀！免费乘法表与练习题，让孩子成为计算小能手。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关键词：九九乘法表、乘法口诀练习、乘法竖式计算、乘法格子表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数字描红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描述：从</w:t>
      </w:r>
      <w:r>
        <w:rPr>
          <w:lang w:eastAsia="zh-CN"/>
        </w:rPr>
        <w:t>0</w:t>
      </w:r>
      <w:r>
        <w:rPr>
          <w:lang w:eastAsia="zh-CN"/>
        </w:rPr>
        <w:t>到</w:t>
      </w:r>
      <w:r>
        <w:rPr>
          <w:lang w:eastAsia="zh-CN"/>
        </w:rPr>
        <w:t>100</w:t>
      </w:r>
      <w:r>
        <w:rPr>
          <w:lang w:eastAsia="zh-CN"/>
        </w:rPr>
        <w:t>，轻松写！免费数字描红与填空练习册，让孩子爱上数学。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关键词：数字描红练习、数字填空题、规范数字书写、</w:t>
      </w:r>
      <w:r>
        <w:rPr>
          <w:lang w:eastAsia="zh-CN"/>
        </w:rPr>
        <w:t>1-100</w:t>
      </w:r>
      <w:r>
        <w:rPr>
          <w:lang w:eastAsia="zh-CN"/>
        </w:rPr>
        <w:t>数字练习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减法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描述：减法不再</w:t>
      </w:r>
      <w:r>
        <w:rPr>
          <w:lang w:eastAsia="zh-CN"/>
        </w:rPr>
        <w:t>"</w:t>
      </w:r>
      <w:r>
        <w:rPr>
          <w:lang w:eastAsia="zh-CN"/>
        </w:rPr>
        <w:t>退</w:t>
      </w:r>
      <w:r>
        <w:rPr>
          <w:lang w:eastAsia="zh-CN"/>
        </w:rPr>
        <w:t>"</w:t>
      </w:r>
      <w:r>
        <w:rPr>
          <w:lang w:eastAsia="zh-CN"/>
        </w:rPr>
        <w:t>！</w:t>
      </w:r>
      <w:r>
        <w:rPr>
          <w:lang w:eastAsia="zh-CN"/>
        </w:rPr>
        <w:t>20</w:t>
      </w:r>
      <w:r>
        <w:rPr>
          <w:lang w:eastAsia="zh-CN"/>
        </w:rPr>
        <w:t>以内退位减法练习，免费题库助孩子建立数学自信。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</w:t>
      </w:r>
      <w:r>
        <w:rPr>
          <w:lang w:eastAsia="zh-CN"/>
        </w:rPr>
        <w:t>20</w:t>
      </w:r>
      <w:r>
        <w:rPr>
          <w:lang w:eastAsia="zh-CN"/>
        </w:rPr>
        <w:t>以内退位减法、基础减法表、减法竖式计算、物品减法表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语文学习资料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练字字帖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lastRenderedPageBreak/>
        <w:t>描述：写一手好字，从这里开始！免费汉字笔画、偏旁部首字帖，每日一练。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关键词：汉字笔画练习、偏旁部首练习、田字格字帖、楷书字帖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拼音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描述：拼音学习不再难！声母韵母描红、练习题，免费下载助孩子轻松掌握。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关键词：声母韵母描红、整体认读音节、拼音练习题、拼音过关练习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古诗词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描述：腹有诗书气自华！免费古诗全集、三字经，让孩子从小浸润国学经典。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关键词：古诗全集</w:t>
      </w:r>
      <w:r>
        <w:rPr>
          <w:lang w:eastAsia="zh-CN"/>
        </w:rPr>
        <w:t>120</w:t>
      </w:r>
      <w:r>
        <w:rPr>
          <w:lang w:eastAsia="zh-CN"/>
        </w:rPr>
        <w:t>首、幼儿必背古诗、三字经拼音版、千字文拼音版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识字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描述：轻松突破识字关！免费</w:t>
      </w:r>
      <w:r>
        <w:rPr>
          <w:lang w:eastAsia="zh-CN"/>
        </w:rPr>
        <w:t>1000</w:t>
      </w:r>
      <w:r>
        <w:rPr>
          <w:lang w:eastAsia="zh-CN"/>
        </w:rPr>
        <w:t>字、偏旁部首练习，让孩子爱上阅读。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关键词：幼小衔接</w:t>
      </w:r>
      <w:r>
        <w:rPr>
          <w:lang w:eastAsia="zh-CN"/>
        </w:rPr>
        <w:t>1000</w:t>
      </w:r>
      <w:r>
        <w:rPr>
          <w:lang w:eastAsia="zh-CN"/>
        </w:rPr>
        <w:t>字、偏旁部首练习、识字一本书、大图识字卡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阅读朗诵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描述：每日朗读，语感倍增！免费晨读散文、古诗词，培养孩子文学素养。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关键词：每日诵读、晨读散文、古诗词精选、古诗全集</w:t>
      </w:r>
      <w:r>
        <w:rPr>
          <w:lang w:eastAsia="zh-CN"/>
        </w:rPr>
        <w:t>120</w:t>
      </w:r>
      <w:r>
        <w:rPr>
          <w:lang w:eastAsia="zh-CN"/>
        </w:rPr>
        <w:t>首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英语学习资源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字母书写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描述：写出漂亮的</w:t>
      </w:r>
      <w:r>
        <w:rPr>
          <w:lang w:eastAsia="zh-CN"/>
        </w:rPr>
        <w:t>ABC</w:t>
      </w:r>
      <w:r>
        <w:rPr>
          <w:lang w:eastAsia="zh-CN"/>
        </w:rPr>
        <w:t>！免费</w:t>
      </w:r>
      <w:r>
        <w:rPr>
          <w:lang w:eastAsia="zh-CN"/>
        </w:rPr>
        <w:t>26</w:t>
      </w:r>
      <w:r>
        <w:rPr>
          <w:lang w:eastAsia="zh-CN"/>
        </w:rPr>
        <w:t>个字母描红字帖，轻松开启英语书写之旅。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lastRenderedPageBreak/>
        <w:t>关键词：</w:t>
      </w:r>
      <w:r>
        <w:rPr>
          <w:lang w:eastAsia="zh-CN"/>
        </w:rPr>
        <w:t>26</w:t>
      </w:r>
      <w:r>
        <w:rPr>
          <w:lang w:eastAsia="zh-CN"/>
        </w:rPr>
        <w:t>个英文字母、英文字母描红、字母笔顺练习、大小写字母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基础词汇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描述：词汇量爆发式增长！免费学前必备单词</w:t>
      </w:r>
      <w:proofErr w:type="gramStart"/>
      <w:r>
        <w:rPr>
          <w:lang w:eastAsia="zh-CN"/>
        </w:rPr>
        <w:t>与闪卡</w:t>
      </w:r>
      <w:proofErr w:type="gramEnd"/>
      <w:r>
        <w:rPr>
          <w:lang w:eastAsia="zh-CN"/>
        </w:rPr>
        <w:t>，轻松搞定英语启蒙。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关键词：学前必备单词、常见</w:t>
      </w:r>
      <w:proofErr w:type="gramStart"/>
      <w:r>
        <w:rPr>
          <w:lang w:eastAsia="zh-CN"/>
        </w:rPr>
        <w:t>词学习</w:t>
      </w:r>
      <w:proofErr w:type="gramEnd"/>
      <w:r>
        <w:rPr>
          <w:lang w:eastAsia="zh-CN"/>
        </w:rPr>
        <w:t>手册、单词搜索游戏、基础词汇闪卡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单词填空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描述：变身拼写小侦探！免费字母填空游戏，在挑战中掌握单词。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关键词：字母缺失填空、单词拼写游戏、看图填单词、首字母填空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综合练习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描述：大脑全面开动！免费单词搜索、填字游戏，在挑战中提升综合能力。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关键词：单词搜索游戏、填字游戏、字母单词匹配、双母音组合练习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单词拼写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描述：变身</w:t>
      </w:r>
      <w:proofErr w:type="gramStart"/>
      <w:r>
        <w:rPr>
          <w:lang w:eastAsia="zh-CN"/>
        </w:rPr>
        <w:t>拼写小达人</w:t>
      </w:r>
      <w:proofErr w:type="gramEnd"/>
      <w:r>
        <w:rPr>
          <w:lang w:eastAsia="zh-CN"/>
        </w:rPr>
        <w:t>！免费字母填空和排列游戏，让单词记忆更牢固。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关键词：字母填空练习、单词</w:t>
      </w:r>
      <w:r>
        <w:rPr>
          <w:lang w:eastAsia="zh-CN"/>
        </w:rPr>
        <w:t>拼写游戏、排列字母单词、看图拼写单词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字母连笔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描述：写出最</w:t>
      </w:r>
      <w:proofErr w:type="gramStart"/>
      <w:r>
        <w:rPr>
          <w:lang w:eastAsia="zh-CN"/>
        </w:rPr>
        <w:t>炫</w:t>
      </w:r>
      <w:proofErr w:type="gramEnd"/>
      <w:r>
        <w:rPr>
          <w:lang w:eastAsia="zh-CN"/>
        </w:rPr>
        <w:t>的英文字体！免费字母连笔字帖，让你的签名与众不同。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关键词：英文字母草书、连笔书写练习、草书字母字帖、花体英文字母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lastRenderedPageBreak/>
        <w:t>自然拼读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描述：掌握发音规律！免费自然拼读练习，让孩子轻松学会英语单词拼读。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关键词：自然拼读法、字母发音规则、拼读练习、发音规律学习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英文语法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描述：语法学习很简单！免费基础语法练习，帮助孩子掌握英语句子结构。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关键词：基础语法、句子结构、时态练习、语法规则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英文音标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描述：标准发音从这里开始！免费国际音标学习，让孩子发音更地道。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关键词：国际音标、发音练习、音标学习、标准发音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情景对话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描述：开口说英语！免费日常情景对话练习，提升孩子英语口语能力。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关键词：日常对话、口语练习、情景交流、英语会话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绘画创作资源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卡通贴纸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描述：奖励自己，装饰世界！免费海量卡通贴纸，让学习和生活更有趣。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关键词：儿童贴纸、动物贴纸、节日主题贴纸、奖励贴纸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卡通上色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lastRenderedPageBreak/>
        <w:t>描述：色彩世界大冒险！免费卡通涂色画册，培养孩子色彩感知和创造力。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关键词：卡通涂色、儿童画册、色彩练习、创意绘画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连</w:t>
      </w:r>
      <w:r>
        <w:rPr>
          <w:lang w:eastAsia="zh-CN"/>
        </w:rPr>
        <w:t>点成图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描述：连线成惊喜！免费数字字母连线画，在游戏中学习顺序和认知。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关键词：数字连线画、字母连线画、儿童连线画、连线画游戏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分步绘画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描述：我是小画家！免费分步绘画教程，一步一步教你画出全世界。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关键词：简笔画步骤、儿童绘画教程、一步一步学画画、画画步骤图解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描线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描述：稳住小手，下笔有神！</w:t>
      </w:r>
      <w:proofErr w:type="gramStart"/>
      <w:r>
        <w:rPr>
          <w:lang w:eastAsia="zh-CN"/>
        </w:rPr>
        <w:t>免费控笔描线</w:t>
      </w:r>
      <w:proofErr w:type="gramEnd"/>
      <w:r>
        <w:rPr>
          <w:lang w:eastAsia="zh-CN"/>
        </w:rPr>
        <w:t>练习，为书写打下坚实基础。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</w:t>
      </w:r>
      <w:proofErr w:type="gramStart"/>
      <w:r>
        <w:rPr>
          <w:lang w:eastAsia="zh-CN"/>
        </w:rPr>
        <w:t>幼儿控笔练习</w:t>
      </w:r>
      <w:proofErr w:type="gramEnd"/>
      <w:r>
        <w:rPr>
          <w:lang w:eastAsia="zh-CN"/>
        </w:rPr>
        <w:t>、线条临摹练习、</w:t>
      </w:r>
      <w:proofErr w:type="gramStart"/>
      <w:r>
        <w:rPr>
          <w:lang w:eastAsia="zh-CN"/>
        </w:rPr>
        <w:t>图画描边练</w:t>
      </w:r>
      <w:proofErr w:type="gramEnd"/>
      <w:r>
        <w:rPr>
          <w:lang w:eastAsia="zh-CN"/>
        </w:rPr>
        <w:t>习、</w:t>
      </w:r>
      <w:proofErr w:type="gramStart"/>
      <w:r>
        <w:rPr>
          <w:lang w:eastAsia="zh-CN"/>
        </w:rPr>
        <w:t>控笔训</w:t>
      </w:r>
      <w:proofErr w:type="gramEnd"/>
      <w:r>
        <w:rPr>
          <w:lang w:eastAsia="zh-CN"/>
        </w:rPr>
        <w:t>练资料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通识教育内容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找出不同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描述：火眼金睛大挑战！海量</w:t>
      </w:r>
      <w:proofErr w:type="gramStart"/>
      <w:r>
        <w:rPr>
          <w:lang w:eastAsia="zh-CN"/>
        </w:rPr>
        <w:t>免费找</w:t>
      </w:r>
      <w:proofErr w:type="gramEnd"/>
      <w:r>
        <w:rPr>
          <w:lang w:eastAsia="zh-CN"/>
        </w:rPr>
        <w:t>不同游戏，在玩乐中提升观察力。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关键词：幼儿找不同、视觉观察力训练、找不同游戏、</w:t>
      </w:r>
      <w:proofErr w:type="gramStart"/>
      <w:r>
        <w:rPr>
          <w:lang w:eastAsia="zh-CN"/>
        </w:rPr>
        <w:t>专注力找不同</w:t>
      </w:r>
      <w:proofErr w:type="gramEnd"/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常识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描述：小小博学家养成记！免费天气、身体、科学常识卡片，探索世界奥秘。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lastRenderedPageBreak/>
        <w:t>关键词：天气季节认知、身体部位分解图、科学常识卡片、生活常识学习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匹配连线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描述：眼明手快，连线配对！免费图词、影子匹配游戏，锻炼观察与逻辑。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</w:t>
      </w:r>
      <w:proofErr w:type="gramStart"/>
      <w:r>
        <w:rPr>
          <w:lang w:eastAsia="zh-CN"/>
        </w:rPr>
        <w:t>图词匹配</w:t>
      </w:r>
      <w:proofErr w:type="gramEnd"/>
      <w:r>
        <w:rPr>
          <w:lang w:eastAsia="zh-CN"/>
        </w:rPr>
        <w:t>游戏、影子配对游戏、形状匹配连线、数字数量匹配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折纸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描述：一张纸，一个世界！免费儿童折纸教程，动手创造无限可能。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关键词：简单折纸步骤、动物折纸、植物折纸、折纸手工制作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时钟辨识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描述：时间小主人，就是你！免费时钟读写练习，轻松掌握整点半点。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关键词：认识时间练习、整点半点练习、时间读写练习、画指针练习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教学辅助工具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早</w:t>
      </w:r>
      <w:proofErr w:type="gramStart"/>
      <w:r>
        <w:rPr>
          <w:lang w:eastAsia="zh-CN"/>
        </w:rPr>
        <w:t>教闪卡</w:t>
      </w:r>
      <w:proofErr w:type="gramEnd"/>
    </w:p>
    <w:p w:rsidR="00BA6BCA" w:rsidRDefault="004F1F6C">
      <w:pPr>
        <w:rPr>
          <w:lang w:eastAsia="zh-CN"/>
        </w:rPr>
      </w:pPr>
      <w:r>
        <w:rPr>
          <w:lang w:eastAsia="zh-CN"/>
        </w:rPr>
        <w:t>描述：开启宝宝智慧之门，免费下载全套早</w:t>
      </w:r>
      <w:proofErr w:type="gramStart"/>
      <w:r>
        <w:rPr>
          <w:lang w:eastAsia="zh-CN"/>
        </w:rPr>
        <w:t>教闪卡</w:t>
      </w:r>
      <w:proofErr w:type="gramEnd"/>
      <w:r>
        <w:rPr>
          <w:lang w:eastAsia="zh-CN"/>
        </w:rPr>
        <w:t>！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关键词：动物字母闪卡、儿童颜色认知卡、幼儿情感闪卡、身体部位认知卡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专注训练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描述：告别小马虎！海量找不同和</w:t>
      </w:r>
      <w:proofErr w:type="gramStart"/>
      <w:r>
        <w:rPr>
          <w:lang w:eastAsia="zh-CN"/>
        </w:rPr>
        <w:t>控笔</w:t>
      </w:r>
      <w:proofErr w:type="gramEnd"/>
      <w:r>
        <w:rPr>
          <w:lang w:eastAsia="zh-CN"/>
        </w:rPr>
        <w:t>练习，免费提升孩子专注力。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关键词：视觉训练找不同、专注力练习册、</w:t>
      </w:r>
      <w:proofErr w:type="gramStart"/>
      <w:r>
        <w:rPr>
          <w:lang w:eastAsia="zh-CN"/>
        </w:rPr>
        <w:t>控笔练习</w:t>
      </w:r>
      <w:proofErr w:type="gramEnd"/>
      <w:r>
        <w:rPr>
          <w:lang w:eastAsia="zh-CN"/>
        </w:rPr>
        <w:t>描线、儿童专注力游戏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proofErr w:type="gramStart"/>
      <w:r>
        <w:rPr>
          <w:lang w:eastAsia="zh-CN"/>
        </w:rPr>
        <w:t>控笔练习</w:t>
      </w:r>
      <w:proofErr w:type="gramEnd"/>
    </w:p>
    <w:p w:rsidR="00BA6BCA" w:rsidRDefault="004F1F6C">
      <w:pPr>
        <w:rPr>
          <w:lang w:eastAsia="zh-CN"/>
        </w:rPr>
      </w:pPr>
      <w:r>
        <w:rPr>
          <w:lang w:eastAsia="zh-CN"/>
        </w:rPr>
        <w:t>描述：掌握书写基础！免费</w:t>
      </w:r>
      <w:proofErr w:type="gramStart"/>
      <w:r>
        <w:rPr>
          <w:lang w:eastAsia="zh-CN"/>
        </w:rPr>
        <w:t>控笔训练</w:t>
      </w:r>
      <w:proofErr w:type="gramEnd"/>
      <w:r>
        <w:rPr>
          <w:lang w:eastAsia="zh-CN"/>
        </w:rPr>
        <w:t>资料，帮助孩子掌握正确握笔姿势。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</w:t>
      </w:r>
      <w:proofErr w:type="gramStart"/>
      <w:r>
        <w:rPr>
          <w:lang w:eastAsia="zh-CN"/>
        </w:rPr>
        <w:t>控笔训练</w:t>
      </w:r>
      <w:proofErr w:type="gramEnd"/>
      <w:r>
        <w:rPr>
          <w:lang w:eastAsia="zh-CN"/>
        </w:rPr>
        <w:t>、握笔姿势、书写基础、线条练习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幼儿手工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描述：动手创造快乐！免费幼儿手工教程，培养孩子动手能力和创造力。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关键词：幼儿手工、手工制作、创意手工、动手能力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作业纸生成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加减法生成器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描述：生成可打印的加减法口算练习题。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关键词：加减法练习、口算题生成器、数学练习题、幼小衔接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拼音生成器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描述：生成可打印的手写拼音练习纸。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关键词：拼音生成器、手写拼音字体、拼音练习纸、四线三格</w:t>
      </w:r>
    </w:p>
    <w:p w:rsidR="00BA6BCA" w:rsidRDefault="00BA6BCA">
      <w:pPr>
        <w:rPr>
          <w:lang w:eastAsia="zh-CN"/>
        </w:rPr>
      </w:pPr>
    </w:p>
    <w:p w:rsidR="00BA6BCA" w:rsidRDefault="004F1F6C">
      <w:r>
        <w:t>字帖生成器</w:t>
      </w:r>
    </w:p>
    <w:p w:rsidR="00BA6BCA" w:rsidRDefault="004F1F6C">
      <w:r>
        <w:t>描述：生成田字格、米字格等可打印字帖。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关键词：字帖生成器、田字格、米字格、汉字字帖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proofErr w:type="gramStart"/>
      <w:r>
        <w:rPr>
          <w:lang w:eastAsia="zh-CN"/>
        </w:rPr>
        <w:t>控笔练习</w:t>
      </w:r>
      <w:proofErr w:type="gramEnd"/>
      <w:r>
        <w:rPr>
          <w:lang w:eastAsia="zh-CN"/>
        </w:rPr>
        <w:t>生成器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描述：生成可打印的</w:t>
      </w:r>
      <w:proofErr w:type="gramStart"/>
      <w:r>
        <w:rPr>
          <w:lang w:eastAsia="zh-CN"/>
        </w:rPr>
        <w:t>控笔训练</w:t>
      </w:r>
      <w:proofErr w:type="gramEnd"/>
      <w:r>
        <w:rPr>
          <w:lang w:eastAsia="zh-CN"/>
        </w:rPr>
        <w:t>练习纸。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</w:t>
      </w:r>
      <w:proofErr w:type="gramStart"/>
      <w:r>
        <w:rPr>
          <w:lang w:eastAsia="zh-CN"/>
        </w:rPr>
        <w:t>控笔练习</w:t>
      </w:r>
      <w:proofErr w:type="gramEnd"/>
      <w:r>
        <w:rPr>
          <w:lang w:eastAsia="zh-CN"/>
        </w:rPr>
        <w:t>、</w:t>
      </w:r>
      <w:proofErr w:type="gramStart"/>
      <w:r>
        <w:rPr>
          <w:lang w:eastAsia="zh-CN"/>
        </w:rPr>
        <w:t>控笔训</w:t>
      </w:r>
      <w:proofErr w:type="gramEnd"/>
      <w:r>
        <w:rPr>
          <w:lang w:eastAsia="zh-CN"/>
        </w:rPr>
        <w:t>练、线条练习、</w:t>
      </w:r>
      <w:proofErr w:type="gramStart"/>
      <w:r>
        <w:rPr>
          <w:lang w:eastAsia="zh-CN"/>
        </w:rPr>
        <w:t>控笔练</w:t>
      </w:r>
      <w:proofErr w:type="gramEnd"/>
      <w:r>
        <w:rPr>
          <w:lang w:eastAsia="zh-CN"/>
        </w:rPr>
        <w:t>习纸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乘除法生成器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描述：生成可打印的乘除法口算练习题。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关键词：乘除法练习、乘法口诀、数学口算题、整除练习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分解组成生成器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描述：生成</w:t>
      </w:r>
      <w:r>
        <w:rPr>
          <w:lang w:eastAsia="zh-CN"/>
        </w:rPr>
        <w:t>10</w:t>
      </w:r>
      <w:r>
        <w:rPr>
          <w:lang w:eastAsia="zh-CN"/>
        </w:rPr>
        <w:t>以内数字分解与组成练习题。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</w:t>
      </w:r>
      <w:r>
        <w:rPr>
          <w:lang w:eastAsia="zh-CN"/>
        </w:rPr>
        <w:t>10</w:t>
      </w:r>
      <w:r>
        <w:rPr>
          <w:lang w:eastAsia="zh-CN"/>
        </w:rPr>
        <w:t>以内分解、</w:t>
      </w:r>
      <w:r>
        <w:rPr>
          <w:lang w:eastAsia="zh-CN"/>
        </w:rPr>
        <w:t>10</w:t>
      </w:r>
      <w:r>
        <w:rPr>
          <w:lang w:eastAsia="zh-CN"/>
        </w:rPr>
        <w:t>以内组成、数学分解组成、加法基础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r>
        <w:rPr>
          <w:lang w:eastAsia="zh-CN"/>
        </w:rPr>
        <w:t>破十法生成器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描述：生成可打印的破十法减法练习题。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关键词：破十法、减法练习、破十法计算、</w:t>
      </w:r>
      <w:r>
        <w:rPr>
          <w:lang w:eastAsia="zh-CN"/>
        </w:rPr>
        <w:t>20</w:t>
      </w:r>
      <w:r>
        <w:rPr>
          <w:lang w:eastAsia="zh-CN"/>
        </w:rPr>
        <w:t>以内减法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proofErr w:type="gramStart"/>
      <w:r>
        <w:rPr>
          <w:lang w:eastAsia="zh-CN"/>
        </w:rPr>
        <w:t>凑十法</w:t>
      </w:r>
      <w:proofErr w:type="gramEnd"/>
      <w:r>
        <w:rPr>
          <w:lang w:eastAsia="zh-CN"/>
        </w:rPr>
        <w:t>生成器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描述：生成可打印</w:t>
      </w:r>
      <w:proofErr w:type="gramStart"/>
      <w:r>
        <w:rPr>
          <w:lang w:eastAsia="zh-CN"/>
        </w:rPr>
        <w:t>的凑十法</w:t>
      </w:r>
      <w:proofErr w:type="gramEnd"/>
      <w:r>
        <w:rPr>
          <w:lang w:eastAsia="zh-CN"/>
        </w:rPr>
        <w:t>加法练习题。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</w:t>
      </w:r>
      <w:proofErr w:type="gramStart"/>
      <w:r>
        <w:rPr>
          <w:lang w:eastAsia="zh-CN"/>
        </w:rPr>
        <w:t>凑十法</w:t>
      </w:r>
      <w:proofErr w:type="gramEnd"/>
      <w:r>
        <w:rPr>
          <w:lang w:eastAsia="zh-CN"/>
        </w:rPr>
        <w:t>、加法练习</w:t>
      </w:r>
      <w:r>
        <w:rPr>
          <w:lang w:eastAsia="zh-CN"/>
        </w:rPr>
        <w:t>、</w:t>
      </w:r>
      <w:proofErr w:type="gramStart"/>
      <w:r>
        <w:rPr>
          <w:lang w:eastAsia="zh-CN"/>
        </w:rPr>
        <w:t>凑十</w:t>
      </w:r>
      <w:proofErr w:type="gramEnd"/>
      <w:r>
        <w:rPr>
          <w:lang w:eastAsia="zh-CN"/>
        </w:rPr>
        <w:t>法计算、</w:t>
      </w:r>
      <w:r>
        <w:rPr>
          <w:lang w:eastAsia="zh-CN"/>
        </w:rPr>
        <w:t>20</w:t>
      </w:r>
      <w:r>
        <w:rPr>
          <w:lang w:eastAsia="zh-CN"/>
        </w:rPr>
        <w:t>以内加法</w:t>
      </w:r>
    </w:p>
    <w:p w:rsidR="00BA6BCA" w:rsidRDefault="00BA6BCA">
      <w:pPr>
        <w:rPr>
          <w:lang w:eastAsia="zh-CN"/>
        </w:rPr>
      </w:pPr>
    </w:p>
    <w:p w:rsidR="00BA6BCA" w:rsidRDefault="004F1F6C">
      <w:pPr>
        <w:rPr>
          <w:lang w:eastAsia="zh-CN"/>
        </w:rPr>
      </w:pPr>
      <w:proofErr w:type="gramStart"/>
      <w:r>
        <w:rPr>
          <w:lang w:eastAsia="zh-CN"/>
        </w:rPr>
        <w:t>平十法</w:t>
      </w:r>
      <w:proofErr w:type="gramEnd"/>
      <w:r>
        <w:rPr>
          <w:lang w:eastAsia="zh-CN"/>
        </w:rPr>
        <w:t>生成器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lastRenderedPageBreak/>
        <w:t>描述：生成可打印的平十法减法练习题。</w:t>
      </w:r>
    </w:p>
    <w:p w:rsidR="00BA6BCA" w:rsidRDefault="004F1F6C">
      <w:pPr>
        <w:rPr>
          <w:lang w:eastAsia="zh-CN"/>
        </w:rPr>
      </w:pPr>
      <w:r>
        <w:rPr>
          <w:lang w:eastAsia="zh-CN"/>
        </w:rPr>
        <w:t>关键词：平十法、减法练习、平十法计算、</w:t>
      </w:r>
      <w:r>
        <w:rPr>
          <w:lang w:eastAsia="zh-CN"/>
        </w:rPr>
        <w:t>20</w:t>
      </w:r>
      <w:r>
        <w:rPr>
          <w:lang w:eastAsia="zh-CN"/>
        </w:rPr>
        <w:t>以内减法</w:t>
      </w:r>
    </w:p>
    <w:p w:rsidR="00BA6BCA" w:rsidRDefault="00BA6BCA">
      <w:pPr>
        <w:rPr>
          <w:lang w:eastAsia="zh-CN"/>
        </w:rPr>
      </w:pPr>
    </w:p>
    <w:p w:rsidR="00BA6BCA" w:rsidRDefault="00BA6BCA">
      <w:pPr>
        <w:rPr>
          <w:lang w:eastAsia="zh-CN"/>
        </w:rPr>
      </w:pPr>
    </w:p>
    <w:sectPr w:rsidR="00BA6BC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F1F6C"/>
    <w:rsid w:val="00AA1D8D"/>
    <w:rsid w:val="00B47730"/>
    <w:rsid w:val="00BA6BCA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281776"/>
  <w14:defaultImageDpi w14:val="300"/>
  <w15:docId w15:val="{071A4EE8-A34F-478E-A046-CC790C74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A5153E-2A15-4647-B716-DB369769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Administrator</cp:lastModifiedBy>
  <cp:revision>3</cp:revision>
  <dcterms:created xsi:type="dcterms:W3CDTF">2013-12-23T23:15:00Z</dcterms:created>
  <dcterms:modified xsi:type="dcterms:W3CDTF">2025-12-22T06:00:00Z</dcterms:modified>
  <cp:category/>
</cp:coreProperties>
</file>